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EE074D" w14:textId="510A4461" w:rsidR="00035B13" w:rsidRDefault="00035B13" w:rsidP="00050F40">
      <w:pPr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CONFIDENTAL – RESTRICTED ACCESS</w:t>
      </w:r>
    </w:p>
    <w:p w14:paraId="5497EBDF" w14:textId="59CF9E05" w:rsidR="0067461D" w:rsidRPr="00050F40" w:rsidRDefault="00000000" w:rsidP="00050F40">
      <w:pPr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bCs/>
        </w:rPr>
      </w:pPr>
      <w:r w:rsidRPr="00050F40">
        <w:rPr>
          <w:rFonts w:ascii="Times New Roman" w:hAnsi="Times New Roman" w:cs="Times New Roman"/>
          <w:b/>
          <w:bCs/>
        </w:rPr>
        <w:t>SEA/SH CASE CLOSURE FORM</w:t>
      </w:r>
    </w:p>
    <w:p w14:paraId="554EFC27" w14:textId="77777777" w:rsidR="00035B13" w:rsidRDefault="00035B13" w:rsidP="00035B13">
      <w:pPr>
        <w:spacing w:after="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28"/>
        <w:gridCol w:w="4428"/>
      </w:tblGrid>
      <w:tr w:rsidR="00035B13" w:rsidRPr="00035B13" w14:paraId="6AC83854" w14:textId="77777777" w:rsidTr="00AC115D">
        <w:tc>
          <w:tcPr>
            <w:tcW w:w="4428" w:type="dxa"/>
          </w:tcPr>
          <w:p w14:paraId="4CBAB8A5" w14:textId="77777777" w:rsidR="00035B13" w:rsidRPr="00035B13" w:rsidRDefault="00035B13" w:rsidP="00AC115D">
            <w:pPr>
              <w:rPr>
                <w:rFonts w:ascii="Times New Roman" w:hAnsi="Times New Roman" w:cs="Times New Roman"/>
                <w:b/>
                <w:bCs/>
              </w:rPr>
            </w:pPr>
            <w:r w:rsidRPr="00035B13">
              <w:rPr>
                <w:rFonts w:ascii="Times New Roman" w:hAnsi="Times New Roman" w:cs="Times New Roman"/>
                <w:b/>
                <w:bCs/>
              </w:rPr>
              <w:t>Project name:</w:t>
            </w:r>
          </w:p>
        </w:tc>
        <w:tc>
          <w:tcPr>
            <w:tcW w:w="4428" w:type="dxa"/>
          </w:tcPr>
          <w:p w14:paraId="324A6317" w14:textId="77777777" w:rsidR="00035B13" w:rsidRPr="00035B13" w:rsidRDefault="00035B13" w:rsidP="00AC115D">
            <w:pPr>
              <w:rPr>
                <w:rFonts w:ascii="Times New Roman" w:hAnsi="Times New Roman" w:cs="Times New Roman"/>
              </w:rPr>
            </w:pPr>
          </w:p>
        </w:tc>
      </w:tr>
      <w:tr w:rsidR="00035B13" w:rsidRPr="00035B13" w14:paraId="3C950E0C" w14:textId="77777777" w:rsidTr="00AC115D">
        <w:tc>
          <w:tcPr>
            <w:tcW w:w="4428" w:type="dxa"/>
          </w:tcPr>
          <w:p w14:paraId="1E25D997" w14:textId="52D44412" w:rsidR="00035B13" w:rsidRPr="00035B13" w:rsidRDefault="00035B13" w:rsidP="00AC115D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Incident name</w:t>
            </w:r>
            <w:r w:rsidRPr="00035B13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  <w:tc>
          <w:tcPr>
            <w:tcW w:w="4428" w:type="dxa"/>
          </w:tcPr>
          <w:p w14:paraId="2D193F10" w14:textId="77777777" w:rsidR="00035B13" w:rsidRPr="00035B13" w:rsidRDefault="00035B13" w:rsidP="00AC115D">
            <w:pPr>
              <w:rPr>
                <w:rFonts w:ascii="Times New Roman" w:hAnsi="Times New Roman" w:cs="Times New Roman"/>
              </w:rPr>
            </w:pPr>
          </w:p>
        </w:tc>
      </w:tr>
      <w:tr w:rsidR="00035B13" w:rsidRPr="00035B13" w14:paraId="60D43919" w14:textId="77777777" w:rsidTr="00AC115D">
        <w:tc>
          <w:tcPr>
            <w:tcW w:w="4428" w:type="dxa"/>
          </w:tcPr>
          <w:p w14:paraId="3D48B5E8" w14:textId="77777777" w:rsidR="00035B13" w:rsidRPr="00035B13" w:rsidRDefault="00035B13" w:rsidP="00AC115D">
            <w:pPr>
              <w:rPr>
                <w:rFonts w:ascii="Times New Roman" w:hAnsi="Times New Roman" w:cs="Times New Roman"/>
                <w:b/>
                <w:bCs/>
              </w:rPr>
            </w:pPr>
            <w:r w:rsidRPr="00035B13">
              <w:rPr>
                <w:rFonts w:ascii="Times New Roman" w:hAnsi="Times New Roman" w:cs="Times New Roman"/>
                <w:b/>
                <w:bCs/>
              </w:rPr>
              <w:t>Date of initial receipt:</w:t>
            </w:r>
          </w:p>
        </w:tc>
        <w:tc>
          <w:tcPr>
            <w:tcW w:w="4428" w:type="dxa"/>
          </w:tcPr>
          <w:p w14:paraId="29774D10" w14:textId="77777777" w:rsidR="00035B13" w:rsidRPr="00035B13" w:rsidRDefault="00035B13" w:rsidP="00AC115D">
            <w:pPr>
              <w:rPr>
                <w:rFonts w:ascii="Times New Roman" w:hAnsi="Times New Roman" w:cs="Times New Roman"/>
              </w:rPr>
            </w:pPr>
          </w:p>
        </w:tc>
      </w:tr>
      <w:tr w:rsidR="00035B13" w:rsidRPr="00035B13" w14:paraId="5EE49389" w14:textId="77777777" w:rsidTr="00AC115D">
        <w:tc>
          <w:tcPr>
            <w:tcW w:w="4428" w:type="dxa"/>
          </w:tcPr>
          <w:p w14:paraId="65B5A541" w14:textId="505E2F19" w:rsidR="00035B13" w:rsidRPr="00035B13" w:rsidRDefault="00035B13" w:rsidP="00AC115D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Date of the incident:</w:t>
            </w:r>
          </w:p>
        </w:tc>
        <w:tc>
          <w:tcPr>
            <w:tcW w:w="4428" w:type="dxa"/>
          </w:tcPr>
          <w:p w14:paraId="04918D40" w14:textId="77777777" w:rsidR="00035B13" w:rsidRPr="00035B13" w:rsidRDefault="00035B13" w:rsidP="00AC115D">
            <w:pPr>
              <w:rPr>
                <w:rFonts w:ascii="Times New Roman" w:hAnsi="Times New Roman" w:cs="Times New Roman"/>
              </w:rPr>
            </w:pPr>
          </w:p>
        </w:tc>
      </w:tr>
      <w:tr w:rsidR="00035B13" w:rsidRPr="00035B13" w14:paraId="2003B015" w14:textId="77777777" w:rsidTr="00AC115D">
        <w:tc>
          <w:tcPr>
            <w:tcW w:w="4428" w:type="dxa"/>
          </w:tcPr>
          <w:p w14:paraId="489F6F90" w14:textId="0DC9F6C4" w:rsidR="00035B13" w:rsidRPr="00035B13" w:rsidRDefault="00035B13" w:rsidP="00AC115D">
            <w:pPr>
              <w:rPr>
                <w:rFonts w:ascii="Times New Roman" w:hAnsi="Times New Roman" w:cs="Times New Roman"/>
                <w:b/>
                <w:bCs/>
              </w:rPr>
            </w:pPr>
            <w:r w:rsidRPr="00035B13">
              <w:rPr>
                <w:rFonts w:ascii="Times New Roman" w:hAnsi="Times New Roman" w:cs="Times New Roman"/>
                <w:b/>
                <w:bCs/>
              </w:rPr>
              <w:t>Implementing Entity / PIU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of the process</w:t>
            </w:r>
            <w:r w:rsidRPr="00035B13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  <w:tc>
          <w:tcPr>
            <w:tcW w:w="4428" w:type="dxa"/>
          </w:tcPr>
          <w:p w14:paraId="2787CE57" w14:textId="77777777" w:rsidR="00035B13" w:rsidRPr="00035B13" w:rsidRDefault="00035B13" w:rsidP="00AC115D">
            <w:pPr>
              <w:rPr>
                <w:rFonts w:ascii="Times New Roman" w:hAnsi="Times New Roman" w:cs="Times New Roman"/>
              </w:rPr>
            </w:pPr>
          </w:p>
        </w:tc>
      </w:tr>
      <w:tr w:rsidR="00035B13" w:rsidRPr="00035B13" w14:paraId="73D3C17A" w14:textId="77777777" w:rsidTr="00AC115D">
        <w:tc>
          <w:tcPr>
            <w:tcW w:w="4428" w:type="dxa"/>
          </w:tcPr>
          <w:p w14:paraId="4886CC40" w14:textId="59C541CE" w:rsidR="00035B13" w:rsidRPr="00035B13" w:rsidRDefault="00035B13" w:rsidP="00AC115D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Staff Code / Name of the person filling out the report:</w:t>
            </w:r>
          </w:p>
        </w:tc>
        <w:tc>
          <w:tcPr>
            <w:tcW w:w="4428" w:type="dxa"/>
          </w:tcPr>
          <w:p w14:paraId="76569D0C" w14:textId="77777777" w:rsidR="00035B13" w:rsidRPr="00035B13" w:rsidRDefault="00035B13" w:rsidP="00AC115D">
            <w:pPr>
              <w:rPr>
                <w:rFonts w:ascii="Times New Roman" w:hAnsi="Times New Roman" w:cs="Times New Roman"/>
              </w:rPr>
            </w:pPr>
          </w:p>
        </w:tc>
      </w:tr>
      <w:tr w:rsidR="00035B13" w:rsidRPr="00035B13" w14:paraId="583E3AD5" w14:textId="77777777" w:rsidTr="00AC115D">
        <w:tc>
          <w:tcPr>
            <w:tcW w:w="4428" w:type="dxa"/>
          </w:tcPr>
          <w:p w14:paraId="1DB269B9" w14:textId="77777777" w:rsidR="00035B13" w:rsidRPr="00035B13" w:rsidRDefault="00035B13" w:rsidP="00AC115D">
            <w:pPr>
              <w:rPr>
                <w:rFonts w:ascii="Times New Roman" w:hAnsi="Times New Roman" w:cs="Times New Roman"/>
                <w:b/>
                <w:bCs/>
              </w:rPr>
            </w:pPr>
            <w:r w:rsidRPr="00035B13">
              <w:rPr>
                <w:rFonts w:ascii="Times New Roman" w:hAnsi="Times New Roman" w:cs="Times New Roman"/>
                <w:b/>
                <w:bCs/>
              </w:rPr>
              <w:t>Date of closure:</w:t>
            </w:r>
          </w:p>
        </w:tc>
        <w:tc>
          <w:tcPr>
            <w:tcW w:w="4428" w:type="dxa"/>
          </w:tcPr>
          <w:p w14:paraId="608E902F" w14:textId="77777777" w:rsidR="00035B13" w:rsidRPr="00035B13" w:rsidRDefault="00035B13" w:rsidP="00AC115D">
            <w:pPr>
              <w:rPr>
                <w:rFonts w:ascii="Times New Roman" w:hAnsi="Times New Roman" w:cs="Times New Roman"/>
              </w:rPr>
            </w:pPr>
          </w:p>
        </w:tc>
      </w:tr>
    </w:tbl>
    <w:p w14:paraId="6E9AC880" w14:textId="77777777" w:rsidR="00035B13" w:rsidRDefault="00035B13" w:rsidP="00035B13">
      <w:pPr>
        <w:spacing w:after="0"/>
        <w:rPr>
          <w:rFonts w:ascii="Times New Roman" w:hAnsi="Times New Roman" w:cs="Times New Roman"/>
        </w:rPr>
      </w:pPr>
    </w:p>
    <w:p w14:paraId="3E5B03C4" w14:textId="430AB775" w:rsidR="0067461D" w:rsidRPr="00035B13" w:rsidRDefault="00000000" w:rsidP="00050F40">
      <w:pPr>
        <w:rPr>
          <w:rFonts w:ascii="Times New Roman" w:hAnsi="Times New Roman" w:cs="Times New Roman"/>
          <w:b/>
          <w:bCs/>
        </w:rPr>
      </w:pPr>
      <w:r w:rsidRPr="00035B13">
        <w:rPr>
          <w:rFonts w:ascii="Times New Roman" w:hAnsi="Times New Roman" w:cs="Times New Roman"/>
          <w:b/>
          <w:bCs/>
        </w:rPr>
        <w:t>Survivor-centered process check</w:t>
      </w:r>
      <w:r w:rsidR="00035B13">
        <w:rPr>
          <w:rFonts w:ascii="Times New Roman" w:hAnsi="Times New Roman" w:cs="Times New Roman"/>
          <w:b/>
          <w:bCs/>
        </w:rPr>
        <w:t>:</w:t>
      </w:r>
    </w:p>
    <w:tbl>
      <w:tblPr>
        <w:tblW w:w="88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98"/>
        <w:gridCol w:w="3294"/>
      </w:tblGrid>
      <w:tr w:rsidR="00035B13" w:rsidRPr="00050F40" w14:paraId="2C7FBF01" w14:textId="77777777" w:rsidTr="00035B13">
        <w:trPr>
          <w:trHeight w:val="620"/>
        </w:trPr>
        <w:tc>
          <w:tcPr>
            <w:tcW w:w="5598" w:type="dxa"/>
            <w:vAlign w:val="center"/>
          </w:tcPr>
          <w:p w14:paraId="5D702123" w14:textId="77777777" w:rsidR="00035B13" w:rsidRPr="00050F40" w:rsidRDefault="00035B13" w:rsidP="00035B13">
            <w:pPr>
              <w:spacing w:after="0"/>
              <w:rPr>
                <w:rFonts w:ascii="Times New Roman" w:hAnsi="Times New Roman" w:cs="Times New Roman"/>
              </w:rPr>
            </w:pPr>
            <w:r w:rsidRPr="00050F40">
              <w:rPr>
                <w:rFonts w:ascii="Times New Roman" w:hAnsi="Times New Roman" w:cs="Times New Roman"/>
              </w:rPr>
              <w:t>Survivor received information about available services (health, psycho-social, legal)</w:t>
            </w:r>
          </w:p>
        </w:tc>
        <w:tc>
          <w:tcPr>
            <w:tcW w:w="3294" w:type="dxa"/>
            <w:vAlign w:val="center"/>
          </w:tcPr>
          <w:p w14:paraId="31B42BBC" w14:textId="6B7157AF" w:rsidR="00035B13" w:rsidRPr="00050F40" w:rsidRDefault="00035B13" w:rsidP="00035B13">
            <w:pPr>
              <w:spacing w:after="0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13466202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  <w:r w:rsidRPr="00050F40">
              <w:rPr>
                <w:rFonts w:ascii="Times New Roman" w:hAnsi="Times New Roman" w:cs="Times New Roman"/>
              </w:rPr>
              <w:t xml:space="preserve">Yes </w:t>
            </w:r>
            <w:r>
              <w:rPr>
                <w:rFonts w:ascii="Times New Roman" w:hAnsi="Times New Roman" w:cs="Times New Roman"/>
              </w:rPr>
              <w:t xml:space="preserve">                    </w:t>
            </w:r>
            <w:sdt>
              <w:sdtPr>
                <w:rPr>
                  <w:rFonts w:ascii="Times New Roman" w:hAnsi="Times New Roman" w:cs="Times New Roman"/>
                </w:rPr>
                <w:id w:val="-2112720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  <w:r w:rsidRPr="00050F40">
              <w:rPr>
                <w:rFonts w:ascii="Times New Roman" w:hAnsi="Times New Roman" w:cs="Times New Roman"/>
              </w:rPr>
              <w:t>No</w:t>
            </w:r>
          </w:p>
        </w:tc>
      </w:tr>
      <w:tr w:rsidR="00035B13" w:rsidRPr="00050F40" w14:paraId="02B0B0D6" w14:textId="77777777" w:rsidTr="00035B13">
        <w:trPr>
          <w:trHeight w:val="710"/>
        </w:trPr>
        <w:tc>
          <w:tcPr>
            <w:tcW w:w="5598" w:type="dxa"/>
            <w:vAlign w:val="center"/>
          </w:tcPr>
          <w:p w14:paraId="3BCF5365" w14:textId="77777777" w:rsidR="00035B13" w:rsidRPr="00050F40" w:rsidRDefault="00035B13" w:rsidP="00035B13">
            <w:pPr>
              <w:spacing w:after="0"/>
              <w:rPr>
                <w:rFonts w:ascii="Times New Roman" w:hAnsi="Times New Roman" w:cs="Times New Roman"/>
              </w:rPr>
            </w:pPr>
            <w:r w:rsidRPr="00050F40">
              <w:rPr>
                <w:rFonts w:ascii="Times New Roman" w:hAnsi="Times New Roman" w:cs="Times New Roman"/>
              </w:rPr>
              <w:t>Referrals were offered/facilitated based on survivor’s choice</w:t>
            </w:r>
          </w:p>
        </w:tc>
        <w:tc>
          <w:tcPr>
            <w:tcW w:w="3294" w:type="dxa"/>
            <w:vAlign w:val="center"/>
          </w:tcPr>
          <w:p w14:paraId="1BBF0EDA" w14:textId="5FE14F34" w:rsidR="00035B13" w:rsidRPr="00050F40" w:rsidRDefault="00035B13" w:rsidP="00035B13">
            <w:pPr>
              <w:spacing w:after="0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1255148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  <w:r w:rsidRPr="00050F40">
              <w:rPr>
                <w:rFonts w:ascii="Times New Roman" w:hAnsi="Times New Roman" w:cs="Times New Roman"/>
              </w:rPr>
              <w:t>Yes</w:t>
            </w:r>
            <w:r>
              <w:rPr>
                <w:rFonts w:ascii="Times New Roman" w:hAnsi="Times New Roman" w:cs="Times New Roman"/>
              </w:rPr>
              <w:t xml:space="preserve">                     </w:t>
            </w:r>
            <w:sdt>
              <w:sdtPr>
                <w:rPr>
                  <w:rFonts w:ascii="Times New Roman" w:hAnsi="Times New Roman" w:cs="Times New Roman"/>
                </w:rPr>
                <w:id w:val="-14294973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  <w:r w:rsidRPr="00050F40">
              <w:rPr>
                <w:rFonts w:ascii="Times New Roman" w:hAnsi="Times New Roman" w:cs="Times New Roman"/>
              </w:rPr>
              <w:t>No</w:t>
            </w:r>
          </w:p>
        </w:tc>
      </w:tr>
      <w:tr w:rsidR="00035B13" w:rsidRPr="00050F40" w14:paraId="55174E45" w14:textId="77777777" w:rsidTr="00035B13">
        <w:trPr>
          <w:trHeight w:val="620"/>
        </w:trPr>
        <w:tc>
          <w:tcPr>
            <w:tcW w:w="5598" w:type="dxa"/>
            <w:vAlign w:val="center"/>
          </w:tcPr>
          <w:p w14:paraId="4F7CB54B" w14:textId="77777777" w:rsidR="00035B13" w:rsidRPr="00050F40" w:rsidRDefault="00035B13" w:rsidP="00035B13">
            <w:pPr>
              <w:spacing w:after="0"/>
              <w:rPr>
                <w:rFonts w:ascii="Times New Roman" w:hAnsi="Times New Roman" w:cs="Times New Roman"/>
              </w:rPr>
            </w:pPr>
            <w:r w:rsidRPr="00050F40">
              <w:rPr>
                <w:rFonts w:ascii="Times New Roman" w:hAnsi="Times New Roman" w:cs="Times New Roman"/>
              </w:rPr>
              <w:t>Consent taken before any action / information sharing</w:t>
            </w:r>
          </w:p>
        </w:tc>
        <w:tc>
          <w:tcPr>
            <w:tcW w:w="3294" w:type="dxa"/>
            <w:vAlign w:val="center"/>
          </w:tcPr>
          <w:p w14:paraId="7E43D6E3" w14:textId="61A862F8" w:rsidR="00035B13" w:rsidRPr="00050F40" w:rsidRDefault="00035B13" w:rsidP="00035B13">
            <w:pPr>
              <w:spacing w:after="0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502855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  <w:r w:rsidRPr="00050F40">
              <w:rPr>
                <w:rFonts w:ascii="Times New Roman" w:hAnsi="Times New Roman" w:cs="Times New Roman"/>
              </w:rPr>
              <w:t xml:space="preserve">Yes </w:t>
            </w:r>
            <w:r>
              <w:rPr>
                <w:rFonts w:ascii="Times New Roman" w:hAnsi="Times New Roman" w:cs="Times New Roman"/>
              </w:rPr>
              <w:t xml:space="preserve">                    </w:t>
            </w:r>
            <w:sdt>
              <w:sdtPr>
                <w:rPr>
                  <w:rFonts w:ascii="Times New Roman" w:hAnsi="Times New Roman" w:cs="Times New Roman"/>
                </w:rPr>
                <w:id w:val="-3897291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  <w:r w:rsidRPr="00050F40">
              <w:rPr>
                <w:rFonts w:ascii="Times New Roman" w:hAnsi="Times New Roman" w:cs="Times New Roman"/>
              </w:rPr>
              <w:t>No</w:t>
            </w:r>
          </w:p>
        </w:tc>
      </w:tr>
      <w:tr w:rsidR="00035B13" w:rsidRPr="00050F40" w14:paraId="136CF371" w14:textId="77777777" w:rsidTr="00035B13">
        <w:trPr>
          <w:trHeight w:val="620"/>
        </w:trPr>
        <w:tc>
          <w:tcPr>
            <w:tcW w:w="5598" w:type="dxa"/>
            <w:vAlign w:val="center"/>
          </w:tcPr>
          <w:p w14:paraId="7A227D16" w14:textId="77777777" w:rsidR="00035B13" w:rsidRPr="00050F40" w:rsidRDefault="00035B13" w:rsidP="00035B13">
            <w:pPr>
              <w:spacing w:after="0"/>
              <w:rPr>
                <w:rFonts w:ascii="Times New Roman" w:hAnsi="Times New Roman" w:cs="Times New Roman"/>
              </w:rPr>
            </w:pPr>
            <w:r w:rsidRPr="00050F40">
              <w:rPr>
                <w:rFonts w:ascii="Times New Roman" w:hAnsi="Times New Roman" w:cs="Times New Roman"/>
              </w:rPr>
              <w:t>Survivor’s confidentiality maintained throughout the process</w:t>
            </w:r>
          </w:p>
        </w:tc>
        <w:tc>
          <w:tcPr>
            <w:tcW w:w="3294" w:type="dxa"/>
            <w:vAlign w:val="center"/>
          </w:tcPr>
          <w:p w14:paraId="1825B4E6" w14:textId="45A1E22A" w:rsidR="00035B13" w:rsidRPr="00050F40" w:rsidRDefault="00035B13" w:rsidP="00035B13">
            <w:pPr>
              <w:spacing w:after="0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14367546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  <w:r w:rsidRPr="00050F40">
              <w:rPr>
                <w:rFonts w:ascii="Times New Roman" w:hAnsi="Times New Roman" w:cs="Times New Roman"/>
              </w:rPr>
              <w:t xml:space="preserve">Yes </w:t>
            </w:r>
            <w:r>
              <w:rPr>
                <w:rFonts w:ascii="Times New Roman" w:hAnsi="Times New Roman" w:cs="Times New Roman"/>
              </w:rPr>
              <w:t xml:space="preserve">                    </w:t>
            </w:r>
            <w:sdt>
              <w:sdtPr>
                <w:rPr>
                  <w:rFonts w:ascii="Times New Roman" w:hAnsi="Times New Roman" w:cs="Times New Roman"/>
                </w:rPr>
                <w:id w:val="-11362554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  <w:r w:rsidRPr="00050F40">
              <w:rPr>
                <w:rFonts w:ascii="Times New Roman" w:hAnsi="Times New Roman" w:cs="Times New Roman"/>
              </w:rPr>
              <w:t>No</w:t>
            </w:r>
          </w:p>
        </w:tc>
      </w:tr>
    </w:tbl>
    <w:p w14:paraId="7B8653E7" w14:textId="77777777" w:rsidR="00035B13" w:rsidRDefault="00035B13" w:rsidP="00035B13">
      <w:pPr>
        <w:spacing w:after="0"/>
        <w:rPr>
          <w:rFonts w:ascii="Times New Roman" w:hAnsi="Times New Roman" w:cs="Times New Roman"/>
        </w:rPr>
      </w:pPr>
    </w:p>
    <w:p w14:paraId="55C3FECE" w14:textId="6E6E3128" w:rsidR="0067461D" w:rsidRPr="00035B13" w:rsidRDefault="00000000" w:rsidP="00050F40">
      <w:pPr>
        <w:rPr>
          <w:rFonts w:ascii="Times New Roman" w:hAnsi="Times New Roman" w:cs="Times New Roman"/>
          <w:b/>
          <w:bCs/>
        </w:rPr>
      </w:pPr>
      <w:r w:rsidRPr="00035B13">
        <w:rPr>
          <w:rFonts w:ascii="Times New Roman" w:hAnsi="Times New Roman" w:cs="Times New Roman"/>
          <w:b/>
          <w:bCs/>
        </w:rPr>
        <w:t>Corrective / mitigating actions</w:t>
      </w:r>
      <w:r w:rsidR="00035B13">
        <w:rPr>
          <w:rFonts w:ascii="Times New Roman" w:hAnsi="Times New Roman" w:cs="Times New Roman"/>
          <w:b/>
          <w:bCs/>
        </w:rPr>
        <w:t>:</w:t>
      </w:r>
    </w:p>
    <w:tbl>
      <w:tblPr>
        <w:tblW w:w="8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98"/>
        <w:gridCol w:w="3302"/>
      </w:tblGrid>
      <w:tr w:rsidR="00035B13" w:rsidRPr="00050F40" w14:paraId="17D82C91" w14:textId="77777777" w:rsidTr="00035B13">
        <w:trPr>
          <w:trHeight w:val="530"/>
        </w:trPr>
        <w:tc>
          <w:tcPr>
            <w:tcW w:w="5598" w:type="dxa"/>
            <w:vAlign w:val="center"/>
          </w:tcPr>
          <w:p w14:paraId="756E8469" w14:textId="77777777" w:rsidR="00035B13" w:rsidRPr="00050F40" w:rsidRDefault="00035B13" w:rsidP="00035B13">
            <w:pPr>
              <w:spacing w:after="0"/>
              <w:rPr>
                <w:rFonts w:ascii="Times New Roman" w:hAnsi="Times New Roman" w:cs="Times New Roman"/>
              </w:rPr>
            </w:pPr>
            <w:r w:rsidRPr="00050F40">
              <w:rPr>
                <w:rFonts w:ascii="Times New Roman" w:hAnsi="Times New Roman" w:cs="Times New Roman"/>
              </w:rPr>
              <w:t>Actions to reduce project-related SEA/SH risk implemented</w:t>
            </w:r>
          </w:p>
        </w:tc>
        <w:tc>
          <w:tcPr>
            <w:tcW w:w="3302" w:type="dxa"/>
            <w:vAlign w:val="center"/>
          </w:tcPr>
          <w:p w14:paraId="2BDAB272" w14:textId="777740FE" w:rsidR="00035B13" w:rsidRPr="00050F40" w:rsidRDefault="00035B13" w:rsidP="00035B13">
            <w:pPr>
              <w:spacing w:after="0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5393658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  <w:r w:rsidRPr="00050F40">
              <w:rPr>
                <w:rFonts w:ascii="Times New Roman" w:hAnsi="Times New Roman" w:cs="Times New Roman"/>
              </w:rPr>
              <w:t>Yes</w:t>
            </w:r>
            <w:r>
              <w:rPr>
                <w:rFonts w:ascii="Times New Roman" w:hAnsi="Times New Roman" w:cs="Times New Roman"/>
              </w:rPr>
              <w:t xml:space="preserve">          </w:t>
            </w:r>
            <w:sdt>
              <w:sdtPr>
                <w:rPr>
                  <w:rFonts w:ascii="Times New Roman" w:hAnsi="Times New Roman" w:cs="Times New Roman"/>
                </w:rPr>
                <w:id w:val="19665345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  <w:r w:rsidRPr="00050F40">
              <w:rPr>
                <w:rFonts w:ascii="Times New Roman" w:hAnsi="Times New Roman" w:cs="Times New Roman"/>
              </w:rPr>
              <w:t xml:space="preserve">No </w:t>
            </w:r>
            <w:r>
              <w:rPr>
                <w:rFonts w:ascii="Times New Roman" w:hAnsi="Times New Roman" w:cs="Times New Roman"/>
              </w:rPr>
              <w:t xml:space="preserve">            </w:t>
            </w:r>
            <w:sdt>
              <w:sdtPr>
                <w:rPr>
                  <w:rFonts w:ascii="Times New Roman" w:hAnsi="Times New Roman" w:cs="Times New Roman"/>
                </w:rPr>
                <w:id w:val="-17717640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  <w:r w:rsidRPr="00050F40">
              <w:rPr>
                <w:rFonts w:ascii="Times New Roman" w:hAnsi="Times New Roman" w:cs="Times New Roman"/>
              </w:rPr>
              <w:t>N/A</w:t>
            </w:r>
          </w:p>
        </w:tc>
      </w:tr>
      <w:tr w:rsidR="00035B13" w:rsidRPr="00050F40" w14:paraId="72F77892" w14:textId="77777777" w:rsidTr="00035B13">
        <w:trPr>
          <w:trHeight w:val="710"/>
        </w:trPr>
        <w:tc>
          <w:tcPr>
            <w:tcW w:w="5598" w:type="dxa"/>
            <w:vAlign w:val="center"/>
          </w:tcPr>
          <w:p w14:paraId="5B32650E" w14:textId="2E780B7A" w:rsidR="00035B13" w:rsidRPr="00050F40" w:rsidRDefault="00035B13" w:rsidP="00035B13">
            <w:pPr>
              <w:spacing w:after="0"/>
              <w:rPr>
                <w:rFonts w:ascii="Times New Roman" w:hAnsi="Times New Roman" w:cs="Times New Roman"/>
              </w:rPr>
            </w:pPr>
            <w:r w:rsidRPr="00050F40">
              <w:rPr>
                <w:rFonts w:ascii="Times New Roman" w:hAnsi="Times New Roman" w:cs="Times New Roman"/>
              </w:rPr>
              <w:t xml:space="preserve">Relevant contractor / service provider informed or </w:t>
            </w:r>
            <w:r>
              <w:rPr>
                <w:rFonts w:ascii="Times New Roman" w:hAnsi="Times New Roman" w:cs="Times New Roman"/>
              </w:rPr>
              <w:t>s</w:t>
            </w:r>
            <w:r w:rsidRPr="00050F40">
              <w:rPr>
                <w:rFonts w:ascii="Times New Roman" w:hAnsi="Times New Roman" w:cs="Times New Roman"/>
              </w:rPr>
              <w:t>anctioned where applicable</w:t>
            </w:r>
          </w:p>
        </w:tc>
        <w:tc>
          <w:tcPr>
            <w:tcW w:w="3302" w:type="dxa"/>
            <w:vAlign w:val="center"/>
          </w:tcPr>
          <w:p w14:paraId="375BB4A3" w14:textId="3DF47763" w:rsidR="00035B13" w:rsidRPr="00050F40" w:rsidRDefault="00035B13" w:rsidP="00035B13">
            <w:pPr>
              <w:spacing w:after="0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2130886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  <w:r w:rsidRPr="00050F40">
              <w:rPr>
                <w:rFonts w:ascii="Times New Roman" w:hAnsi="Times New Roman" w:cs="Times New Roman"/>
              </w:rPr>
              <w:t xml:space="preserve">Yes </w:t>
            </w:r>
            <w:r>
              <w:rPr>
                <w:rFonts w:ascii="Times New Roman" w:hAnsi="Times New Roman" w:cs="Times New Roman"/>
              </w:rPr>
              <w:t xml:space="preserve">         </w:t>
            </w:r>
            <w:sdt>
              <w:sdtPr>
                <w:rPr>
                  <w:rFonts w:ascii="Times New Roman" w:hAnsi="Times New Roman" w:cs="Times New Roman"/>
                </w:rPr>
                <w:id w:val="-2031481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  <w:r w:rsidRPr="00050F40">
              <w:rPr>
                <w:rFonts w:ascii="Times New Roman" w:hAnsi="Times New Roman" w:cs="Times New Roman"/>
              </w:rPr>
              <w:t xml:space="preserve">No </w:t>
            </w:r>
            <w:r>
              <w:rPr>
                <w:rFonts w:ascii="Times New Roman" w:hAnsi="Times New Roman" w:cs="Times New Roman"/>
              </w:rPr>
              <w:t xml:space="preserve">            </w:t>
            </w:r>
            <w:sdt>
              <w:sdtPr>
                <w:rPr>
                  <w:rFonts w:ascii="Times New Roman" w:hAnsi="Times New Roman" w:cs="Times New Roman"/>
                </w:rPr>
                <w:id w:val="732463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  <w:r w:rsidRPr="00050F40">
              <w:rPr>
                <w:rFonts w:ascii="Times New Roman" w:hAnsi="Times New Roman" w:cs="Times New Roman"/>
              </w:rPr>
              <w:t>N/A</w:t>
            </w:r>
          </w:p>
        </w:tc>
      </w:tr>
      <w:tr w:rsidR="00035B13" w:rsidRPr="00050F40" w14:paraId="347166BA" w14:textId="77777777" w:rsidTr="00035B13">
        <w:trPr>
          <w:trHeight w:val="440"/>
        </w:trPr>
        <w:tc>
          <w:tcPr>
            <w:tcW w:w="5598" w:type="dxa"/>
            <w:vAlign w:val="center"/>
          </w:tcPr>
          <w:p w14:paraId="1AD97473" w14:textId="77777777" w:rsidR="00035B13" w:rsidRPr="00050F40" w:rsidRDefault="00035B13" w:rsidP="00035B13">
            <w:pPr>
              <w:spacing w:after="0"/>
              <w:rPr>
                <w:rFonts w:ascii="Times New Roman" w:hAnsi="Times New Roman" w:cs="Times New Roman"/>
              </w:rPr>
            </w:pPr>
            <w:r w:rsidRPr="00050F40">
              <w:rPr>
                <w:rFonts w:ascii="Times New Roman" w:hAnsi="Times New Roman" w:cs="Times New Roman"/>
              </w:rPr>
              <w:t>Internal lessons for risk management recorded</w:t>
            </w:r>
          </w:p>
        </w:tc>
        <w:tc>
          <w:tcPr>
            <w:tcW w:w="3302" w:type="dxa"/>
            <w:vAlign w:val="center"/>
          </w:tcPr>
          <w:p w14:paraId="2355198D" w14:textId="2A83F34F" w:rsidR="00035B13" w:rsidRPr="00050F40" w:rsidRDefault="00035B13" w:rsidP="00035B13">
            <w:pPr>
              <w:spacing w:after="0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952554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  <w:r w:rsidRPr="00050F40">
              <w:rPr>
                <w:rFonts w:ascii="Times New Roman" w:hAnsi="Times New Roman" w:cs="Times New Roman"/>
              </w:rPr>
              <w:t xml:space="preserve">Yes </w:t>
            </w:r>
            <w:r>
              <w:rPr>
                <w:rFonts w:ascii="Times New Roman" w:hAnsi="Times New Roman" w:cs="Times New Roman"/>
              </w:rPr>
              <w:t xml:space="preserve">         </w:t>
            </w:r>
            <w:sdt>
              <w:sdtPr>
                <w:rPr>
                  <w:rFonts w:ascii="Times New Roman" w:hAnsi="Times New Roman" w:cs="Times New Roman"/>
                </w:rPr>
                <w:id w:val="-1144277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  <w:r w:rsidRPr="00050F40">
              <w:rPr>
                <w:rFonts w:ascii="Times New Roman" w:hAnsi="Times New Roman" w:cs="Times New Roman"/>
              </w:rPr>
              <w:t xml:space="preserve">No </w:t>
            </w:r>
            <w:r>
              <w:rPr>
                <w:rFonts w:ascii="Times New Roman" w:hAnsi="Times New Roman" w:cs="Times New Roman"/>
              </w:rPr>
              <w:t xml:space="preserve">            </w:t>
            </w:r>
            <w:sdt>
              <w:sdtPr>
                <w:rPr>
                  <w:rFonts w:ascii="Times New Roman" w:hAnsi="Times New Roman" w:cs="Times New Roman"/>
                </w:rPr>
                <w:id w:val="-9992667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  <w:r w:rsidRPr="00050F40">
              <w:rPr>
                <w:rFonts w:ascii="Times New Roman" w:hAnsi="Times New Roman" w:cs="Times New Roman"/>
              </w:rPr>
              <w:t>N/A</w:t>
            </w:r>
          </w:p>
        </w:tc>
      </w:tr>
    </w:tbl>
    <w:p w14:paraId="6138286B" w14:textId="77777777" w:rsidR="00035B13" w:rsidRDefault="00035B13" w:rsidP="00035B13">
      <w:pPr>
        <w:spacing w:after="0"/>
        <w:rPr>
          <w:rFonts w:ascii="Times New Roman" w:hAnsi="Times New Roman" w:cs="Times New Roman"/>
        </w:rPr>
      </w:pPr>
    </w:p>
    <w:p w14:paraId="7D7EB4E6" w14:textId="6694E495" w:rsidR="0067461D" w:rsidRPr="00035B13" w:rsidRDefault="00000000" w:rsidP="00050F40">
      <w:pPr>
        <w:rPr>
          <w:rFonts w:ascii="Times New Roman" w:hAnsi="Times New Roman" w:cs="Times New Roman"/>
          <w:b/>
          <w:bCs/>
        </w:rPr>
      </w:pPr>
      <w:r w:rsidRPr="00035B13">
        <w:rPr>
          <w:rFonts w:ascii="Times New Roman" w:hAnsi="Times New Roman" w:cs="Times New Roman"/>
          <w:b/>
          <w:bCs/>
        </w:rPr>
        <w:t>Closure Confirmation</w:t>
      </w:r>
      <w:r w:rsidR="00035B13">
        <w:rPr>
          <w:rFonts w:ascii="Times New Roman" w:hAnsi="Times New Roman" w:cs="Times New Roman"/>
          <w:b/>
          <w:bCs/>
        </w:rPr>
        <w:t>:</w:t>
      </w:r>
    </w:p>
    <w:p w14:paraId="00EED8C4" w14:textId="54C9A06C" w:rsidR="0067461D" w:rsidRPr="00050F40" w:rsidRDefault="00035B13" w:rsidP="00050F40">
      <w:pPr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-1654850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Times New Roman" w:hint="eastAsia"/>
            </w:rPr>
            <w:t>☐</w:t>
          </w:r>
        </w:sdtContent>
      </w:sdt>
      <w:r w:rsidR="00000000" w:rsidRPr="00050F40">
        <w:rPr>
          <w:rFonts w:ascii="Times New Roman" w:hAnsi="Times New Roman" w:cs="Times New Roman"/>
        </w:rPr>
        <w:t>Survivor was informed about the status and available remaining options</w:t>
      </w:r>
    </w:p>
    <w:p w14:paraId="65FE7865" w14:textId="5EA5BF67" w:rsidR="0067461D" w:rsidRDefault="00035B13" w:rsidP="00050F40">
      <w:pPr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394838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Times New Roman" w:hint="eastAsia"/>
            </w:rPr>
            <w:t>☐</w:t>
          </w:r>
        </w:sdtContent>
      </w:sdt>
      <w:r w:rsidR="00000000" w:rsidRPr="00050F40">
        <w:rPr>
          <w:rFonts w:ascii="Times New Roman" w:hAnsi="Times New Roman" w:cs="Times New Roman"/>
        </w:rPr>
        <w:t>Survivor confirmed that no further action is requested at this stage</w:t>
      </w:r>
    </w:p>
    <w:p w14:paraId="09E60B5A" w14:textId="77777777" w:rsidR="00D37BA7" w:rsidRDefault="00000000" w:rsidP="00D37BA7">
      <w:pPr>
        <w:spacing w:after="0"/>
        <w:rPr>
          <w:rFonts w:ascii="Times New Roman" w:hAnsi="Times New Roman" w:cs="Times New Roman"/>
          <w:b/>
          <w:bCs/>
        </w:rPr>
      </w:pPr>
      <w:r w:rsidRPr="00035B13">
        <w:rPr>
          <w:rFonts w:ascii="Times New Roman" w:hAnsi="Times New Roman" w:cs="Times New Roman"/>
          <w:b/>
          <w:bCs/>
        </w:rPr>
        <w:t>Method of confirmation:</w:t>
      </w:r>
    </w:p>
    <w:p w14:paraId="19C703A3" w14:textId="34BB20CC" w:rsidR="0067461D" w:rsidRPr="00050F40" w:rsidRDefault="00000000" w:rsidP="00050F40">
      <w:pPr>
        <w:rPr>
          <w:rFonts w:ascii="Times New Roman" w:hAnsi="Times New Roman" w:cs="Times New Roman"/>
        </w:rPr>
      </w:pPr>
      <w:r w:rsidRPr="00050F40">
        <w:rPr>
          <w:rFonts w:ascii="Times New Roman" w:hAnsi="Times New Roman" w:cs="Times New Roman"/>
        </w:rPr>
        <w:br/>
      </w:r>
      <w:sdt>
        <w:sdtPr>
          <w:rPr>
            <w:rFonts w:ascii="Times New Roman" w:hAnsi="Times New Roman" w:cs="Times New Roman"/>
          </w:rPr>
          <w:id w:val="-20457422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35B13">
            <w:rPr>
              <w:rFonts w:ascii="MS Gothic" w:eastAsia="MS Gothic" w:hAnsi="MS Gothic" w:cs="Times New Roman" w:hint="eastAsia"/>
            </w:rPr>
            <w:t>☐</w:t>
          </w:r>
        </w:sdtContent>
      </w:sdt>
      <w:r w:rsidRPr="00050F40">
        <w:rPr>
          <w:rFonts w:ascii="Times New Roman" w:hAnsi="Times New Roman" w:cs="Times New Roman"/>
        </w:rPr>
        <w:t>Verbal</w:t>
      </w:r>
      <w:r w:rsidR="00035B13">
        <w:rPr>
          <w:rFonts w:ascii="Times New Roman" w:hAnsi="Times New Roman" w:cs="Times New Roman"/>
        </w:rPr>
        <w:t xml:space="preserve">                        </w:t>
      </w:r>
      <w:sdt>
        <w:sdtPr>
          <w:rPr>
            <w:rFonts w:ascii="Times New Roman" w:hAnsi="Times New Roman" w:cs="Times New Roman"/>
          </w:rPr>
          <w:id w:val="-10525408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35B13">
            <w:rPr>
              <w:rFonts w:ascii="MS Gothic" w:eastAsia="MS Gothic" w:hAnsi="MS Gothic" w:cs="Times New Roman" w:hint="eastAsia"/>
            </w:rPr>
            <w:t>☐</w:t>
          </w:r>
        </w:sdtContent>
      </w:sdt>
      <w:r w:rsidRPr="00050F40">
        <w:rPr>
          <w:rFonts w:ascii="Times New Roman" w:hAnsi="Times New Roman" w:cs="Times New Roman"/>
        </w:rPr>
        <w:t>Written</w:t>
      </w:r>
      <w:r w:rsidR="00035B13">
        <w:rPr>
          <w:rFonts w:ascii="Times New Roman" w:hAnsi="Times New Roman" w:cs="Times New Roman"/>
        </w:rPr>
        <w:t xml:space="preserve">                    </w:t>
      </w:r>
      <w:sdt>
        <w:sdtPr>
          <w:rPr>
            <w:rFonts w:ascii="Times New Roman" w:hAnsi="Times New Roman" w:cs="Times New Roman"/>
          </w:rPr>
          <w:id w:val="-22708540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35B13">
            <w:rPr>
              <w:rFonts w:ascii="MS Gothic" w:eastAsia="MS Gothic" w:hAnsi="MS Gothic" w:cs="Times New Roman" w:hint="eastAsia"/>
            </w:rPr>
            <w:t>☐</w:t>
          </w:r>
        </w:sdtContent>
      </w:sdt>
      <w:r w:rsidRPr="00050F40">
        <w:rPr>
          <w:rFonts w:ascii="Times New Roman" w:hAnsi="Times New Roman" w:cs="Times New Roman"/>
        </w:rPr>
        <w:t>Through trusted third party</w:t>
      </w:r>
      <w:r w:rsidR="00035B13">
        <w:rPr>
          <w:rFonts w:ascii="Times New Roman" w:hAnsi="Times New Roman" w:cs="Times New Roman"/>
        </w:rPr>
        <w:t>: ________________</w:t>
      </w:r>
    </w:p>
    <w:p w14:paraId="1FB8FD25" w14:textId="77777777" w:rsidR="00D37BA7" w:rsidRDefault="00D37BA7" w:rsidP="00050F40">
      <w:pPr>
        <w:rPr>
          <w:rFonts w:ascii="Times New Roman" w:hAnsi="Times New Roman" w:cs="Times New Roman"/>
          <w:b/>
          <w:bCs/>
        </w:rPr>
      </w:pPr>
    </w:p>
    <w:p w14:paraId="02E33BE4" w14:textId="3F14E599" w:rsidR="0067461D" w:rsidRPr="00035B13" w:rsidRDefault="00000000" w:rsidP="00050F40">
      <w:pPr>
        <w:rPr>
          <w:rFonts w:ascii="Times New Roman" w:hAnsi="Times New Roman" w:cs="Times New Roman"/>
          <w:b/>
          <w:bCs/>
        </w:rPr>
      </w:pPr>
      <w:r w:rsidRPr="00035B13">
        <w:rPr>
          <w:rFonts w:ascii="Times New Roman" w:hAnsi="Times New Roman" w:cs="Times New Roman"/>
          <w:b/>
          <w:bCs/>
        </w:rPr>
        <w:lastRenderedPageBreak/>
        <w:t>Date of confirmation:</w:t>
      </w:r>
    </w:p>
    <w:p w14:paraId="627D4BBB" w14:textId="0BB35AE6" w:rsidR="0067461D" w:rsidRDefault="00000000" w:rsidP="00050F40">
      <w:pPr>
        <w:rPr>
          <w:rFonts w:ascii="Times New Roman" w:hAnsi="Times New Roman" w:cs="Times New Roman"/>
          <w:b/>
          <w:bCs/>
        </w:rPr>
      </w:pPr>
      <w:r w:rsidRPr="00D37BA7">
        <w:rPr>
          <w:rFonts w:ascii="Times New Roman" w:hAnsi="Times New Roman" w:cs="Times New Roman"/>
          <w:b/>
          <w:bCs/>
        </w:rPr>
        <w:t>Notes:</w:t>
      </w:r>
      <w:r w:rsidR="00D37BA7">
        <w:rPr>
          <w:rFonts w:ascii="Times New Roman" w:hAnsi="Times New Roman" w:cs="Times New Roman"/>
          <w:b/>
          <w:bCs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7DA59C8" w14:textId="77777777" w:rsidR="00D37BA7" w:rsidRDefault="00D37BA7" w:rsidP="00050F40">
      <w:pPr>
        <w:rPr>
          <w:rFonts w:ascii="Times New Roman" w:hAnsi="Times New Roman" w:cs="Times New Roman"/>
        </w:rPr>
      </w:pPr>
    </w:p>
    <w:p w14:paraId="7BCF1DB9" w14:textId="6EB3428B" w:rsidR="0067461D" w:rsidRPr="00050F40" w:rsidRDefault="00000000" w:rsidP="00050F40">
      <w:pPr>
        <w:rPr>
          <w:rFonts w:ascii="Times New Roman" w:hAnsi="Times New Roman" w:cs="Times New Roman"/>
        </w:rPr>
      </w:pPr>
      <w:r w:rsidRPr="00D37BA7">
        <w:rPr>
          <w:rFonts w:ascii="Times New Roman" w:hAnsi="Times New Roman" w:cs="Times New Roman"/>
          <w:b/>
          <w:bCs/>
        </w:rPr>
        <w:t>Sign-off</w:t>
      </w:r>
      <w:r w:rsidRPr="00050F40">
        <w:rPr>
          <w:rFonts w:ascii="Times New Roman" w:hAnsi="Times New Roman" w:cs="Times New Roman"/>
        </w:rPr>
        <w:t xml:space="preserve"> </w:t>
      </w:r>
      <w:r w:rsidRPr="00D37BA7">
        <w:rPr>
          <w:rFonts w:ascii="Times New Roman" w:hAnsi="Times New Roman" w:cs="Times New Roman"/>
          <w:i/>
          <w:iCs/>
        </w:rPr>
        <w:t>(Internal – Case Owner only)</w:t>
      </w:r>
      <w:r w:rsidR="00D37BA7">
        <w:rPr>
          <w:rFonts w:ascii="Times New Roman" w:hAnsi="Times New Roman" w:cs="Times New Roman"/>
          <w:i/>
          <w:iCs/>
        </w:rPr>
        <w:t>:</w:t>
      </w:r>
    </w:p>
    <w:p w14:paraId="53B43C6A" w14:textId="129B49E1" w:rsidR="0067461D" w:rsidRDefault="00000000" w:rsidP="00050F40">
      <w:pPr>
        <w:rPr>
          <w:rFonts w:ascii="Times New Roman" w:hAnsi="Times New Roman" w:cs="Times New Roman"/>
        </w:rPr>
      </w:pPr>
      <w:r w:rsidRPr="00050F40">
        <w:rPr>
          <w:rFonts w:ascii="Times New Roman" w:hAnsi="Times New Roman" w:cs="Times New Roman"/>
        </w:rPr>
        <w:t>Case Owner Name &amp; Signature:</w:t>
      </w:r>
      <w:r w:rsidR="00D37BA7">
        <w:rPr>
          <w:rFonts w:ascii="Times New Roman" w:hAnsi="Times New Roman" w:cs="Times New Roman"/>
        </w:rPr>
        <w:t xml:space="preserve"> ________________________________</w:t>
      </w:r>
    </w:p>
    <w:p w14:paraId="447E923D" w14:textId="6A6E0797" w:rsidR="0067461D" w:rsidRPr="00050F40" w:rsidRDefault="0067461D" w:rsidP="00050F40">
      <w:pPr>
        <w:rPr>
          <w:rFonts w:ascii="Times New Roman" w:hAnsi="Times New Roman" w:cs="Times New Roman"/>
        </w:rPr>
      </w:pPr>
    </w:p>
    <w:sectPr w:rsidR="0067461D" w:rsidRPr="00050F40" w:rsidSect="00034616">
      <w:footerReference w:type="even" r:id="rId8"/>
      <w:footerReference w:type="default" r:id="rId9"/>
      <w:footerReference w:type="first" r:id="rId10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9107EB" w14:textId="77777777" w:rsidR="00E86211" w:rsidRDefault="00E86211" w:rsidP="00050F40">
      <w:pPr>
        <w:spacing w:after="0" w:line="240" w:lineRule="auto"/>
      </w:pPr>
      <w:r>
        <w:separator/>
      </w:r>
    </w:p>
  </w:endnote>
  <w:endnote w:type="continuationSeparator" w:id="0">
    <w:p w14:paraId="1605F3BE" w14:textId="77777777" w:rsidR="00E86211" w:rsidRDefault="00E86211" w:rsidP="00050F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E70BA" w14:textId="75FDA8CD" w:rsidR="00050F40" w:rsidRDefault="00050F40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F41BD3B" wp14:editId="70AD4913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1106805" cy="368935"/>
              <wp:effectExtent l="0" t="0" r="0" b="0"/>
              <wp:wrapNone/>
              <wp:docPr id="1747216757" name="Text Box 2" descr="Offici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0680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24278C" w14:textId="100DD42B" w:rsidR="00050F40" w:rsidRPr="00050F40" w:rsidRDefault="00050F40" w:rsidP="00050F40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050F40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F41BD3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 Use Only" style="position:absolute;margin-left:35.95pt;margin-top:0;width:87.15pt;height:29.05pt;z-index:251659264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" filled="f" stroked="f">
              <v:textbox style="mso-fit-shape-to-text:t" inset="0,0,20pt,15pt">
                <w:txbxContent>
                  <w:p w14:paraId="1224278C" w14:textId="100DD42B" w:rsidR="00050F40" w:rsidRPr="00050F40" w:rsidRDefault="00050F40" w:rsidP="00050F40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050F40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3FD89" w14:textId="26EAEFC5" w:rsidR="00050F40" w:rsidRDefault="00050F40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DFD1376" wp14:editId="6F8CD11C">
              <wp:simplePos x="1143000" y="9439275"/>
              <wp:positionH relativeFrom="page">
                <wp:align>right</wp:align>
              </wp:positionH>
              <wp:positionV relativeFrom="page">
                <wp:align>bottom</wp:align>
              </wp:positionV>
              <wp:extent cx="1106805" cy="368935"/>
              <wp:effectExtent l="0" t="0" r="0" b="0"/>
              <wp:wrapNone/>
              <wp:docPr id="691707173" name="Text Box 3" descr="Offici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0680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51B13E3" w14:textId="0AD6DA36" w:rsidR="00050F40" w:rsidRPr="00050F40" w:rsidRDefault="00050F40" w:rsidP="00050F40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050F40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FD137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 Use Only" style="position:absolute;margin-left:35.95pt;margin-top:0;width:87.15pt;height:29.05pt;z-index:251660288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" filled="f" stroked="f">
              <v:textbox style="mso-fit-shape-to-text:t" inset="0,0,20pt,15pt">
                <w:txbxContent>
                  <w:p w14:paraId="551B13E3" w14:textId="0AD6DA36" w:rsidR="00050F40" w:rsidRPr="00050F40" w:rsidRDefault="00050F40" w:rsidP="00050F40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050F40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BFAEA" w14:textId="03F53873" w:rsidR="00050F40" w:rsidRDefault="00050F40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18354BD" wp14:editId="53BCD6D5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1106805" cy="368935"/>
              <wp:effectExtent l="0" t="0" r="0" b="0"/>
              <wp:wrapNone/>
              <wp:docPr id="2036083089" name="Text Box 1" descr="Offici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0680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5A98C1C" w14:textId="4470E3F7" w:rsidR="00050F40" w:rsidRPr="00050F40" w:rsidRDefault="00050F40" w:rsidP="00050F40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050F40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8354B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Official Use Only" style="position:absolute;margin-left:35.95pt;margin-top:0;width:87.15pt;height:29.05pt;z-index:251658240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" filled="f" stroked="f">
              <v:textbox style="mso-fit-shape-to-text:t" inset="0,0,20pt,15pt">
                <w:txbxContent>
                  <w:p w14:paraId="35A98C1C" w14:textId="4470E3F7" w:rsidR="00050F40" w:rsidRPr="00050F40" w:rsidRDefault="00050F40" w:rsidP="00050F40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050F40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81099" w14:textId="77777777" w:rsidR="00E86211" w:rsidRDefault="00E86211" w:rsidP="00050F40">
      <w:pPr>
        <w:spacing w:after="0" w:line="240" w:lineRule="auto"/>
      </w:pPr>
      <w:r>
        <w:separator/>
      </w:r>
    </w:p>
  </w:footnote>
  <w:footnote w:type="continuationSeparator" w:id="0">
    <w:p w14:paraId="02A1FA15" w14:textId="77777777" w:rsidR="00E86211" w:rsidRDefault="00E86211" w:rsidP="00050F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32923003">
    <w:abstractNumId w:val="8"/>
  </w:num>
  <w:num w:numId="2" w16cid:durableId="350448108">
    <w:abstractNumId w:val="6"/>
  </w:num>
  <w:num w:numId="3" w16cid:durableId="676542911">
    <w:abstractNumId w:val="5"/>
  </w:num>
  <w:num w:numId="4" w16cid:durableId="201593925">
    <w:abstractNumId w:val="4"/>
  </w:num>
  <w:num w:numId="5" w16cid:durableId="2062824216">
    <w:abstractNumId w:val="7"/>
  </w:num>
  <w:num w:numId="6" w16cid:durableId="730814116">
    <w:abstractNumId w:val="3"/>
  </w:num>
  <w:num w:numId="7" w16cid:durableId="240794401">
    <w:abstractNumId w:val="2"/>
  </w:num>
  <w:num w:numId="8" w16cid:durableId="1860242507">
    <w:abstractNumId w:val="1"/>
  </w:num>
  <w:num w:numId="9" w16cid:durableId="9679730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35B13"/>
    <w:rsid w:val="00050F40"/>
    <w:rsid w:val="0006063C"/>
    <w:rsid w:val="0015074B"/>
    <w:rsid w:val="0029639D"/>
    <w:rsid w:val="00326F90"/>
    <w:rsid w:val="0067461D"/>
    <w:rsid w:val="00675F76"/>
    <w:rsid w:val="00784160"/>
    <w:rsid w:val="008C56B7"/>
    <w:rsid w:val="00AA1D8D"/>
    <w:rsid w:val="00B47730"/>
    <w:rsid w:val="00CB0664"/>
    <w:rsid w:val="00D37BA7"/>
    <w:rsid w:val="00E8621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F0C7B10"/>
  <w14:defaultImageDpi w14:val="300"/>
  <w15:docId w15:val="{08B3D23D-A5B9-4219-B3C4-63B7DA891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255</Words>
  <Characters>1458</Characters>
  <Application>Microsoft Office Word</Application>
  <DocSecurity>0</DocSecurity>
  <Lines>72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Ece Cakar</cp:lastModifiedBy>
  <cp:revision>3</cp:revision>
  <dcterms:created xsi:type="dcterms:W3CDTF">2013-12-23T23:15:00Z</dcterms:created>
  <dcterms:modified xsi:type="dcterms:W3CDTF">2025-11-06T14:21:00Z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795c2991,68246975,293a9d25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Official Use Only</vt:lpwstr>
  </property>
  <property fmtid="{D5CDD505-2E9C-101B-9397-08002B2CF9AE}" pid="5" name="MSIP_Label_f1bf45b6-5649-4236-82a3-f45024cd282e_Enabled">
    <vt:lpwstr>true</vt:lpwstr>
  </property>
  <property fmtid="{D5CDD505-2E9C-101B-9397-08002B2CF9AE}" pid="6" name="MSIP_Label_f1bf45b6-5649-4236-82a3-f45024cd282e_SetDate">
    <vt:lpwstr>2025-11-05T09:45:34Z</vt:lpwstr>
  </property>
  <property fmtid="{D5CDD505-2E9C-101B-9397-08002B2CF9AE}" pid="7" name="MSIP_Label_f1bf45b6-5649-4236-82a3-f45024cd282e_Method">
    <vt:lpwstr>Standard</vt:lpwstr>
  </property>
  <property fmtid="{D5CDD505-2E9C-101B-9397-08002B2CF9AE}" pid="8" name="MSIP_Label_f1bf45b6-5649-4236-82a3-f45024cd282e_Name">
    <vt:lpwstr>Official Use Only</vt:lpwstr>
  </property>
  <property fmtid="{D5CDD505-2E9C-101B-9397-08002B2CF9AE}" pid="9" name="MSIP_Label_f1bf45b6-5649-4236-82a3-f45024cd282e_SiteId">
    <vt:lpwstr>31a2fec0-266b-4c67-b56e-2796d8f59c36</vt:lpwstr>
  </property>
  <property fmtid="{D5CDD505-2E9C-101B-9397-08002B2CF9AE}" pid="10" name="MSIP_Label_f1bf45b6-5649-4236-82a3-f45024cd282e_ActionId">
    <vt:lpwstr>0b8d338c-2776-43c8-a7d4-612fce0875e3</vt:lpwstr>
  </property>
  <property fmtid="{D5CDD505-2E9C-101B-9397-08002B2CF9AE}" pid="11" name="MSIP_Label_f1bf45b6-5649-4236-82a3-f45024cd282e_ContentBits">
    <vt:lpwstr>2</vt:lpwstr>
  </property>
  <property fmtid="{D5CDD505-2E9C-101B-9397-08002B2CF9AE}" pid="12" name="MSIP_Label_f1bf45b6-5649-4236-82a3-f45024cd282e_Tag">
    <vt:lpwstr>10, 3, 0, 1</vt:lpwstr>
  </property>
</Properties>
</file>